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32EC1" w14:textId="77777777" w:rsidR="00A1383D" w:rsidRPr="00A1383D" w:rsidRDefault="00A1383D" w:rsidP="00A1383D">
      <w:r w:rsidRPr="00A1383D">
        <w:t>TFD USER MANUAL</w:t>
      </w:r>
    </w:p>
    <w:p w14:paraId="297552AB" w14:textId="77777777" w:rsidR="00A1383D" w:rsidRPr="00A1383D" w:rsidRDefault="00A1383D" w:rsidP="00A1383D">
      <w:r w:rsidRPr="00A1383D">
        <w:t>The Flight Dispatcher (TFD)</w:t>
      </w:r>
      <w:r w:rsidRPr="00A1383D">
        <w:br/>
        <w:t>Version 0.9</w:t>
      </w:r>
    </w:p>
    <w:p w14:paraId="14F13893" w14:textId="77777777" w:rsidR="00A1383D" w:rsidRPr="00A1383D" w:rsidRDefault="00A1383D" w:rsidP="00A1383D">
      <w:r w:rsidRPr="00A1383D">
        <w:t>© 2026 Catalin Pogaci. All rights reserved.</w:t>
      </w:r>
    </w:p>
    <w:p w14:paraId="05142534" w14:textId="77777777" w:rsidR="00A1383D" w:rsidRPr="00A1383D" w:rsidRDefault="00A1383D" w:rsidP="00A1383D">
      <w:r w:rsidRPr="00A1383D">
        <w:t>Developed by Catalin Pogaci</w:t>
      </w:r>
      <w:r w:rsidRPr="00A1383D">
        <w:br/>
        <w:t>Coded with ChatGPT</w:t>
      </w:r>
    </w:p>
    <w:p w14:paraId="70E3E3CA" w14:textId="77777777" w:rsidR="00A1383D" w:rsidRPr="00A1383D" w:rsidRDefault="00A1383D" w:rsidP="00A1383D">
      <w:r w:rsidRPr="00A1383D">
        <w:t>NOT FOR OPERATIONAL USE</w:t>
      </w:r>
    </w:p>
    <w:p w14:paraId="71A69ECC" w14:textId="77777777" w:rsidR="00A1383D" w:rsidRPr="00A1383D" w:rsidRDefault="00A1383D" w:rsidP="00A1383D">
      <w:pPr>
        <w:numPr>
          <w:ilvl w:val="0"/>
          <w:numId w:val="10"/>
        </w:numPr>
      </w:pPr>
      <w:r w:rsidRPr="00A1383D">
        <w:t>INTRODUCTION</w:t>
      </w:r>
    </w:p>
    <w:p w14:paraId="2026FB9C" w14:textId="77777777" w:rsidR="00A1383D" w:rsidRPr="00A1383D" w:rsidRDefault="00A1383D" w:rsidP="00A1383D">
      <w:r w:rsidRPr="00A1383D">
        <w:t>The Flight Dispatcher (TFD) is a flight planning and dispatch support application designed to assist aviation professionals in creating routes, reviewing airport information, generating Operational Flight Plans (OFPs), and visualizing flights on an interactive aviation map.</w:t>
      </w:r>
    </w:p>
    <w:p w14:paraId="128F611F" w14:textId="51F67973" w:rsidR="00A1383D" w:rsidRPr="00A1383D" w:rsidRDefault="00687099" w:rsidP="00A1383D">
      <w:r>
        <w:t xml:space="preserve">This </w:t>
      </w:r>
      <w:r w:rsidR="00A1383D" w:rsidRPr="00A1383D">
        <w:t xml:space="preserve">TFD </w:t>
      </w:r>
      <w:r>
        <w:t xml:space="preserve">variant </w:t>
      </w:r>
      <w:r w:rsidR="00A1383D" w:rsidRPr="00A1383D">
        <w:t>is intended for educational, training, and software development purposes only.</w:t>
      </w:r>
    </w:p>
    <w:p w14:paraId="218DA6C0" w14:textId="77777777" w:rsidR="00A1383D" w:rsidRPr="00A1383D" w:rsidRDefault="00A1383D" w:rsidP="00A1383D">
      <w:r w:rsidRPr="00A1383D">
        <w:t>The software must not be used as a primary source for operational decision-making, flight dispatch release, flight planning approval, or regulatory compliance.</w:t>
      </w:r>
    </w:p>
    <w:p w14:paraId="5242C7F9" w14:textId="77777777" w:rsidR="00A1383D" w:rsidRPr="00A1383D" w:rsidRDefault="00A1383D" w:rsidP="00A1383D">
      <w:pPr>
        <w:numPr>
          <w:ilvl w:val="0"/>
          <w:numId w:val="11"/>
        </w:numPr>
      </w:pPr>
      <w:r w:rsidRPr="00A1383D">
        <w:t>MAIN FEATURES</w:t>
      </w:r>
    </w:p>
    <w:p w14:paraId="66FE8C72" w14:textId="77777777" w:rsidR="00A1383D" w:rsidRPr="00A1383D" w:rsidRDefault="00A1383D" w:rsidP="00A1383D">
      <w:r w:rsidRPr="00A1383D">
        <w:t>Current Version 0.9 includes:</w:t>
      </w:r>
    </w:p>
    <w:p w14:paraId="4E5EEE52" w14:textId="77777777" w:rsidR="00A1383D" w:rsidRPr="00A1383D" w:rsidRDefault="00A1383D" w:rsidP="00A1383D">
      <w:r w:rsidRPr="00A1383D">
        <w:t>• Route generation</w:t>
      </w:r>
      <w:r w:rsidRPr="00A1383D">
        <w:br/>
        <w:t>• Interactive aviation map</w:t>
      </w:r>
      <w:r w:rsidRPr="00A1383D">
        <w:br/>
        <w:t>• Airport information lookup</w:t>
      </w:r>
      <w:r w:rsidRPr="00A1383D">
        <w:br/>
        <w:t>• METAR display</w:t>
      </w:r>
      <w:r w:rsidRPr="00A1383D">
        <w:br/>
        <w:t>• TAF display</w:t>
      </w:r>
      <w:r w:rsidRPr="00A1383D">
        <w:br/>
        <w:t>• NOTAM display</w:t>
      </w:r>
      <w:r w:rsidRPr="00A1383D">
        <w:br/>
        <w:t>• Slovakia NOTAM document integration</w:t>
      </w:r>
      <w:r w:rsidRPr="00A1383D">
        <w:br/>
        <w:t>• Flight profile visualization</w:t>
      </w:r>
      <w:r w:rsidRPr="00A1383D">
        <w:br/>
        <w:t>• PDF export</w:t>
      </w:r>
      <w:r w:rsidRPr="00A1383D">
        <w:br/>
        <w:t>• Aircraft profile database</w:t>
      </w:r>
      <w:r w:rsidRPr="00A1383D">
        <w:br/>
        <w:t>• UTC clock</w:t>
      </w:r>
      <w:r w:rsidRPr="00A1383D">
        <w:br/>
        <w:t>• Day/Night mode</w:t>
      </w:r>
      <w:r w:rsidRPr="00A1383D">
        <w:br/>
        <w:t>• Alternate airport search</w:t>
      </w:r>
      <w:r w:rsidRPr="00A1383D">
        <w:br/>
        <w:t>• SID and STAR support</w:t>
      </w:r>
      <w:r w:rsidRPr="00A1383D">
        <w:br/>
        <w:t>• IFR route generation support</w:t>
      </w:r>
    </w:p>
    <w:p w14:paraId="2AE991C3" w14:textId="77777777" w:rsidR="00A1383D" w:rsidRPr="00A1383D" w:rsidRDefault="00A1383D" w:rsidP="00A1383D">
      <w:pPr>
        <w:numPr>
          <w:ilvl w:val="0"/>
          <w:numId w:val="12"/>
        </w:numPr>
      </w:pPr>
      <w:r w:rsidRPr="00A1383D">
        <w:t>STARTING THE PROGRAM</w:t>
      </w:r>
    </w:p>
    <w:p w14:paraId="5D89B4BD" w14:textId="77777777" w:rsidR="00A1383D" w:rsidRPr="00A1383D" w:rsidRDefault="00A1383D" w:rsidP="00A1383D">
      <w:r w:rsidRPr="00A1383D">
        <w:t>To start TFD:</w:t>
      </w:r>
    </w:p>
    <w:p w14:paraId="06E79AC5" w14:textId="77777777" w:rsidR="00A1383D" w:rsidRPr="00A1383D" w:rsidRDefault="00A1383D" w:rsidP="00A1383D">
      <w:pPr>
        <w:numPr>
          <w:ilvl w:val="0"/>
          <w:numId w:val="13"/>
        </w:numPr>
      </w:pPr>
      <w:r w:rsidRPr="00A1383D">
        <w:lastRenderedPageBreak/>
        <w:t>Extract the application package.</w:t>
      </w:r>
    </w:p>
    <w:p w14:paraId="7E291E73" w14:textId="77777777" w:rsidR="00A1383D" w:rsidRPr="00A1383D" w:rsidRDefault="00A1383D" w:rsidP="00A1383D">
      <w:pPr>
        <w:numPr>
          <w:ilvl w:val="0"/>
          <w:numId w:val="13"/>
        </w:numPr>
      </w:pPr>
      <w:r w:rsidRPr="00A1383D">
        <w:t>Open the TFD folder.</w:t>
      </w:r>
    </w:p>
    <w:p w14:paraId="0A822C66" w14:textId="77777777" w:rsidR="00A1383D" w:rsidRPr="00A1383D" w:rsidRDefault="00A1383D" w:rsidP="00A1383D">
      <w:pPr>
        <w:numPr>
          <w:ilvl w:val="0"/>
          <w:numId w:val="13"/>
        </w:numPr>
      </w:pPr>
      <w:r w:rsidRPr="00A1383D">
        <w:t>Run TFD.exe.</w:t>
      </w:r>
    </w:p>
    <w:p w14:paraId="4A9DC87E" w14:textId="77777777" w:rsidR="00A1383D" w:rsidRPr="00A1383D" w:rsidRDefault="00A1383D" w:rsidP="00A1383D">
      <w:r w:rsidRPr="00A1383D">
        <w:t>The application can be placed in any folder on a Windows computer.</w:t>
      </w:r>
    </w:p>
    <w:p w14:paraId="22215D78" w14:textId="77777777" w:rsidR="00A1383D" w:rsidRPr="00A1383D" w:rsidRDefault="00A1383D" w:rsidP="00A1383D">
      <w:pPr>
        <w:numPr>
          <w:ilvl w:val="0"/>
          <w:numId w:val="14"/>
        </w:numPr>
      </w:pPr>
      <w:r w:rsidRPr="00A1383D">
        <w:t>ROUTE PLANNING</w:t>
      </w:r>
    </w:p>
    <w:p w14:paraId="750B9A4F" w14:textId="77777777" w:rsidR="00A1383D" w:rsidRPr="00A1383D" w:rsidRDefault="00A1383D" w:rsidP="00A1383D">
      <w:r w:rsidRPr="00A1383D">
        <w:t>The Route section allows the user to generate and review IFR routes.</w:t>
      </w:r>
    </w:p>
    <w:p w14:paraId="592BC11C" w14:textId="77777777" w:rsidR="00A1383D" w:rsidRPr="00A1383D" w:rsidRDefault="00A1383D" w:rsidP="00A1383D">
      <w:r w:rsidRPr="00A1383D">
        <w:t>Typical workflow:</w:t>
      </w:r>
    </w:p>
    <w:p w14:paraId="7E9C251C" w14:textId="77777777" w:rsidR="00A1383D" w:rsidRPr="00A1383D" w:rsidRDefault="00A1383D" w:rsidP="00A1383D">
      <w:pPr>
        <w:numPr>
          <w:ilvl w:val="0"/>
          <w:numId w:val="15"/>
        </w:numPr>
      </w:pPr>
      <w:r w:rsidRPr="00A1383D">
        <w:t>Enter departure airport ICAO code.</w:t>
      </w:r>
    </w:p>
    <w:p w14:paraId="4748B07D" w14:textId="77777777" w:rsidR="00A1383D" w:rsidRPr="00A1383D" w:rsidRDefault="00A1383D" w:rsidP="00A1383D">
      <w:pPr>
        <w:numPr>
          <w:ilvl w:val="0"/>
          <w:numId w:val="15"/>
        </w:numPr>
        <w:rPr>
          <w:lang w:val="fr-FR"/>
        </w:rPr>
      </w:pPr>
      <w:r w:rsidRPr="00A1383D">
        <w:rPr>
          <w:lang w:val="fr-FR"/>
        </w:rPr>
        <w:t>Enter destination airport ICAO code.</w:t>
      </w:r>
    </w:p>
    <w:p w14:paraId="4AA77510" w14:textId="77777777" w:rsidR="00A1383D" w:rsidRPr="00A1383D" w:rsidRDefault="00A1383D" w:rsidP="00A1383D">
      <w:pPr>
        <w:numPr>
          <w:ilvl w:val="0"/>
          <w:numId w:val="15"/>
        </w:numPr>
      </w:pPr>
      <w:r w:rsidRPr="00A1383D">
        <w:t>Select aircraft type.</w:t>
      </w:r>
    </w:p>
    <w:p w14:paraId="1542D5DC" w14:textId="77777777" w:rsidR="00A1383D" w:rsidRPr="00A1383D" w:rsidRDefault="00A1383D" w:rsidP="00A1383D">
      <w:pPr>
        <w:numPr>
          <w:ilvl w:val="0"/>
          <w:numId w:val="15"/>
        </w:numPr>
      </w:pPr>
      <w:r w:rsidRPr="00A1383D">
        <w:t>Select cruise flight level.</w:t>
      </w:r>
    </w:p>
    <w:p w14:paraId="401313BE" w14:textId="77777777" w:rsidR="00A1383D" w:rsidRPr="00A1383D" w:rsidRDefault="00A1383D" w:rsidP="00A1383D">
      <w:pPr>
        <w:numPr>
          <w:ilvl w:val="0"/>
          <w:numId w:val="15"/>
        </w:numPr>
      </w:pPr>
      <w:r w:rsidRPr="00A1383D">
        <w:t>Generate route.</w:t>
      </w:r>
    </w:p>
    <w:p w14:paraId="36E92A0E" w14:textId="77777777" w:rsidR="00A1383D" w:rsidRPr="00A1383D" w:rsidRDefault="00A1383D" w:rsidP="00A1383D">
      <w:r w:rsidRPr="00A1383D">
        <w:t>The route engine will attempt to create a valid route using available airway and waypoint data.</w:t>
      </w:r>
    </w:p>
    <w:p w14:paraId="29FF203F" w14:textId="77777777" w:rsidR="00A1383D" w:rsidRPr="00A1383D" w:rsidRDefault="00A1383D" w:rsidP="00A1383D">
      <w:r w:rsidRPr="00A1383D">
        <w:t>Where required, direct segments (DCT) may be used.</w:t>
      </w:r>
    </w:p>
    <w:p w14:paraId="3B84DD77" w14:textId="77777777" w:rsidR="00A1383D" w:rsidRPr="00A1383D" w:rsidRDefault="00A1383D" w:rsidP="00A1383D">
      <w:pPr>
        <w:numPr>
          <w:ilvl w:val="0"/>
          <w:numId w:val="16"/>
        </w:numPr>
      </w:pPr>
      <w:r w:rsidRPr="00A1383D">
        <w:t>AIRPORT INFORMATION</w:t>
      </w:r>
    </w:p>
    <w:p w14:paraId="7330EA21" w14:textId="77777777" w:rsidR="00A1383D" w:rsidRPr="00A1383D" w:rsidRDefault="00A1383D" w:rsidP="00A1383D">
      <w:r w:rsidRPr="00A1383D">
        <w:t>The Airports section provides information regarding selected airports.</w:t>
      </w:r>
    </w:p>
    <w:p w14:paraId="3692F444" w14:textId="77777777" w:rsidR="00A1383D" w:rsidRPr="00A1383D" w:rsidRDefault="00A1383D" w:rsidP="00A1383D">
      <w:r w:rsidRPr="00A1383D">
        <w:t>Available information may include:</w:t>
      </w:r>
    </w:p>
    <w:p w14:paraId="3EB1AD58" w14:textId="77777777" w:rsidR="00A1383D" w:rsidRPr="00A1383D" w:rsidRDefault="00A1383D" w:rsidP="00A1383D">
      <w:r w:rsidRPr="00A1383D">
        <w:t>• Airport details</w:t>
      </w:r>
      <w:r w:rsidRPr="00A1383D">
        <w:br/>
        <w:t>• METAR</w:t>
      </w:r>
      <w:r w:rsidRPr="00A1383D">
        <w:br/>
        <w:t>• TAF</w:t>
      </w:r>
      <w:r w:rsidRPr="00A1383D">
        <w:br/>
        <w:t>• NOTAM information</w:t>
      </w:r>
    </w:p>
    <w:p w14:paraId="4153DE3D" w14:textId="77777777" w:rsidR="00A1383D" w:rsidRPr="00A1383D" w:rsidRDefault="00A1383D" w:rsidP="00A1383D">
      <w:r w:rsidRPr="00A1383D">
        <w:t>Airport information is intended to provide quick situational awareness during planning.</w:t>
      </w:r>
    </w:p>
    <w:p w14:paraId="498198C2" w14:textId="77777777" w:rsidR="00A1383D" w:rsidRPr="00A1383D" w:rsidRDefault="00A1383D" w:rsidP="00A1383D">
      <w:pPr>
        <w:numPr>
          <w:ilvl w:val="0"/>
          <w:numId w:val="17"/>
        </w:numPr>
      </w:pPr>
      <w:r w:rsidRPr="00A1383D">
        <w:t>MAP WINDOW</w:t>
      </w:r>
    </w:p>
    <w:p w14:paraId="0BCE3913" w14:textId="77777777" w:rsidR="00A1383D" w:rsidRPr="00A1383D" w:rsidRDefault="00A1383D" w:rsidP="00A1383D">
      <w:r w:rsidRPr="00A1383D">
        <w:t>The Maps section displays:</w:t>
      </w:r>
    </w:p>
    <w:p w14:paraId="01704547" w14:textId="77777777" w:rsidR="00A1383D" w:rsidRPr="00A1383D" w:rsidRDefault="00A1383D" w:rsidP="00A1383D">
      <w:r w:rsidRPr="00A1383D">
        <w:t>• Flight route</w:t>
      </w:r>
      <w:r w:rsidRPr="00A1383D">
        <w:br/>
        <w:t>• Airports</w:t>
      </w:r>
      <w:r w:rsidRPr="00A1383D">
        <w:br/>
        <w:t>• Waypoints</w:t>
      </w:r>
      <w:r w:rsidRPr="00A1383D">
        <w:br/>
      </w:r>
      <w:r w:rsidRPr="00A1383D">
        <w:lastRenderedPageBreak/>
        <w:t>• Airway structure</w:t>
      </w:r>
      <w:r w:rsidRPr="00A1383D">
        <w:br/>
        <w:t>• FIR boundaries</w:t>
      </w:r>
    </w:p>
    <w:p w14:paraId="4B1E712F" w14:textId="77777777" w:rsidR="00A1383D" w:rsidRPr="00A1383D" w:rsidRDefault="00A1383D" w:rsidP="00A1383D">
      <w:r w:rsidRPr="00A1383D">
        <w:t>The user may:</w:t>
      </w:r>
    </w:p>
    <w:p w14:paraId="69E90159" w14:textId="77777777" w:rsidR="00A1383D" w:rsidRPr="00A1383D" w:rsidRDefault="00A1383D" w:rsidP="00A1383D">
      <w:r w:rsidRPr="00A1383D">
        <w:t>• Zoom in</w:t>
      </w:r>
      <w:r w:rsidRPr="00A1383D">
        <w:br/>
        <w:t>• Zoom out</w:t>
      </w:r>
      <w:r w:rsidRPr="00A1383D">
        <w:br/>
        <w:t>• Change map layers</w:t>
      </w:r>
      <w:r w:rsidRPr="00A1383D">
        <w:br/>
        <w:t>• View route geometry</w:t>
      </w:r>
    </w:p>
    <w:p w14:paraId="2AE5A081" w14:textId="77777777" w:rsidR="00A1383D" w:rsidRPr="00A1383D" w:rsidRDefault="00A1383D" w:rsidP="00A1383D">
      <w:r w:rsidRPr="00A1383D">
        <w:t>The map is intended as a planning aid only.</w:t>
      </w:r>
    </w:p>
    <w:p w14:paraId="464B414A" w14:textId="77777777" w:rsidR="00A1383D" w:rsidRPr="00A1383D" w:rsidRDefault="00A1383D" w:rsidP="00A1383D">
      <w:pPr>
        <w:numPr>
          <w:ilvl w:val="0"/>
          <w:numId w:val="18"/>
        </w:numPr>
      </w:pPr>
      <w:r w:rsidRPr="00A1383D">
        <w:t>FLIGHT PROFILE</w:t>
      </w:r>
    </w:p>
    <w:p w14:paraId="50149836" w14:textId="77777777" w:rsidR="00A1383D" w:rsidRPr="00A1383D" w:rsidRDefault="00A1383D" w:rsidP="00A1383D">
      <w:r w:rsidRPr="00A1383D">
        <w:t>The Flight Profile section provides a graphical representation of the flight.</w:t>
      </w:r>
    </w:p>
    <w:p w14:paraId="412031C6" w14:textId="77777777" w:rsidR="00A1383D" w:rsidRPr="00A1383D" w:rsidRDefault="00A1383D" w:rsidP="00A1383D">
      <w:r w:rsidRPr="00A1383D">
        <w:t>Displayed information may include:</w:t>
      </w:r>
    </w:p>
    <w:p w14:paraId="0B2250D3" w14:textId="77777777" w:rsidR="00A1383D" w:rsidRPr="00A1383D" w:rsidRDefault="00A1383D" w:rsidP="00A1383D">
      <w:r w:rsidRPr="00A1383D">
        <w:t>• Climb phase</w:t>
      </w:r>
      <w:r w:rsidRPr="00A1383D">
        <w:br/>
        <w:t>• Cruise phase</w:t>
      </w:r>
      <w:r w:rsidRPr="00A1383D">
        <w:br/>
        <w:t>• Descent phase</w:t>
      </w:r>
      <w:r w:rsidRPr="00A1383D">
        <w:br/>
        <w:t>• Flight levels</w:t>
      </w:r>
      <w:r w:rsidRPr="00A1383D">
        <w:br/>
        <w:t>• Route progression</w:t>
      </w:r>
    </w:p>
    <w:p w14:paraId="3E83649A" w14:textId="77777777" w:rsidR="00A1383D" w:rsidRPr="00A1383D" w:rsidRDefault="00A1383D" w:rsidP="00A1383D">
      <w:r w:rsidRPr="00A1383D">
        <w:t>The profile is generated automatically from the selected route and planning parameters.</w:t>
      </w:r>
    </w:p>
    <w:p w14:paraId="51B73964" w14:textId="77777777" w:rsidR="00A1383D" w:rsidRPr="00A1383D" w:rsidRDefault="00A1383D" w:rsidP="00A1383D">
      <w:pPr>
        <w:numPr>
          <w:ilvl w:val="0"/>
          <w:numId w:val="19"/>
        </w:numPr>
      </w:pPr>
      <w:r w:rsidRPr="00A1383D">
        <w:t>OPERATIONAL FLIGHT PLAN (OFP)</w:t>
      </w:r>
    </w:p>
    <w:p w14:paraId="7D219C2C" w14:textId="77777777" w:rsidR="00A1383D" w:rsidRPr="00A1383D" w:rsidRDefault="00A1383D" w:rsidP="00A1383D">
      <w:r w:rsidRPr="00A1383D">
        <w:t>The OFP section summarizes the planned flight.</w:t>
      </w:r>
    </w:p>
    <w:p w14:paraId="0D7144F0" w14:textId="77777777" w:rsidR="00A1383D" w:rsidRPr="00A1383D" w:rsidRDefault="00A1383D" w:rsidP="00A1383D">
      <w:r w:rsidRPr="00A1383D">
        <w:t>Typical information may include:</w:t>
      </w:r>
    </w:p>
    <w:p w14:paraId="4D6E75E4" w14:textId="77777777" w:rsidR="00A1383D" w:rsidRPr="00A1383D" w:rsidRDefault="00A1383D" w:rsidP="00A1383D">
      <w:r w:rsidRPr="00A1383D">
        <w:t>• Flight identification</w:t>
      </w:r>
      <w:r w:rsidRPr="00A1383D">
        <w:br/>
        <w:t>• Aircraft type</w:t>
      </w:r>
      <w:r w:rsidRPr="00A1383D">
        <w:br/>
        <w:t>• Route</w:t>
      </w:r>
      <w:r w:rsidRPr="00A1383D">
        <w:br/>
        <w:t>• Distance</w:t>
      </w:r>
      <w:r w:rsidRPr="00A1383D">
        <w:br/>
        <w:t>• Estimated flight time</w:t>
      </w:r>
      <w:r w:rsidRPr="00A1383D">
        <w:br/>
        <w:t>• Planning information</w:t>
      </w:r>
    </w:p>
    <w:p w14:paraId="21AD8957" w14:textId="77777777" w:rsidR="00A1383D" w:rsidRPr="00A1383D" w:rsidRDefault="00A1383D" w:rsidP="00A1383D">
      <w:r w:rsidRPr="00A1383D">
        <w:t>Future versions will include expanded fuel and performance calculations.</w:t>
      </w:r>
    </w:p>
    <w:p w14:paraId="197A9C75" w14:textId="77777777" w:rsidR="00A1383D" w:rsidRPr="00A1383D" w:rsidRDefault="00A1383D" w:rsidP="00A1383D">
      <w:pPr>
        <w:numPr>
          <w:ilvl w:val="0"/>
          <w:numId w:val="20"/>
        </w:numPr>
      </w:pPr>
      <w:r w:rsidRPr="00A1383D">
        <w:t>PDF EXPORT</w:t>
      </w:r>
    </w:p>
    <w:p w14:paraId="0FD103C8" w14:textId="77777777" w:rsidR="00A1383D" w:rsidRPr="00A1383D" w:rsidRDefault="00A1383D" w:rsidP="00A1383D">
      <w:r w:rsidRPr="00A1383D">
        <w:t>TFD can export a planning package in PDF format.</w:t>
      </w:r>
    </w:p>
    <w:p w14:paraId="608AC9E0" w14:textId="77777777" w:rsidR="00A1383D" w:rsidRPr="00A1383D" w:rsidRDefault="00A1383D" w:rsidP="00A1383D">
      <w:r w:rsidRPr="00A1383D">
        <w:t>Current PDF structure:</w:t>
      </w:r>
    </w:p>
    <w:p w14:paraId="476F7562" w14:textId="77777777" w:rsidR="00A1383D" w:rsidRPr="00A1383D" w:rsidRDefault="00A1383D" w:rsidP="00A1383D">
      <w:r w:rsidRPr="00A1383D">
        <w:t>Page 1</w:t>
      </w:r>
      <w:r w:rsidRPr="00A1383D">
        <w:br/>
        <w:t>Operational Flight Plan</w:t>
      </w:r>
    </w:p>
    <w:p w14:paraId="19F716BB" w14:textId="77777777" w:rsidR="00A1383D" w:rsidRPr="00A1383D" w:rsidRDefault="00A1383D" w:rsidP="00A1383D">
      <w:r w:rsidRPr="00A1383D">
        <w:lastRenderedPageBreak/>
        <w:t>Page 2</w:t>
      </w:r>
      <w:r w:rsidRPr="00A1383D">
        <w:br/>
        <w:t>Route Map</w:t>
      </w:r>
    </w:p>
    <w:p w14:paraId="372FCD84" w14:textId="77777777" w:rsidR="00A1383D" w:rsidRPr="00A1383D" w:rsidRDefault="00A1383D" w:rsidP="00A1383D">
      <w:r w:rsidRPr="00A1383D">
        <w:t>Page 3</w:t>
      </w:r>
      <w:r w:rsidRPr="00A1383D">
        <w:br/>
        <w:t>Flight Profile</w:t>
      </w:r>
    </w:p>
    <w:p w14:paraId="5C2F190F" w14:textId="77777777" w:rsidR="00A1383D" w:rsidRPr="00A1383D" w:rsidRDefault="00A1383D" w:rsidP="00A1383D">
      <w:pPr>
        <w:numPr>
          <w:ilvl w:val="0"/>
          <w:numId w:val="21"/>
        </w:numPr>
      </w:pPr>
      <w:r w:rsidRPr="00A1383D">
        <w:t>SETTINGS</w:t>
      </w:r>
    </w:p>
    <w:p w14:paraId="15E14478" w14:textId="77777777" w:rsidR="00A1383D" w:rsidRPr="00A1383D" w:rsidRDefault="00A1383D" w:rsidP="00A1383D">
      <w:r w:rsidRPr="00A1383D">
        <w:t>The Settings menu allows the user to configure various application preferences.</w:t>
      </w:r>
    </w:p>
    <w:p w14:paraId="7E0C7845" w14:textId="77777777" w:rsidR="00A1383D" w:rsidRPr="00A1383D" w:rsidRDefault="00A1383D" w:rsidP="00A1383D">
      <w:r w:rsidRPr="00A1383D">
        <w:t>Depending on version, options may include:</w:t>
      </w:r>
    </w:p>
    <w:p w14:paraId="3F6EF69D" w14:textId="77777777" w:rsidR="00A1383D" w:rsidRPr="00A1383D" w:rsidRDefault="00A1383D" w:rsidP="00A1383D">
      <w:r w:rsidRPr="00A1383D">
        <w:t>• Day/Night mode</w:t>
      </w:r>
      <w:r w:rsidRPr="00A1383D">
        <w:br/>
        <w:t>• Units (KG/LBS)</w:t>
      </w:r>
      <w:r w:rsidRPr="00A1383D">
        <w:br/>
        <w:t>• Display preferences</w:t>
      </w:r>
      <w:r w:rsidRPr="00A1383D">
        <w:br/>
        <w:t>• User settings</w:t>
      </w:r>
    </w:p>
    <w:p w14:paraId="1EF7AF24" w14:textId="77777777" w:rsidR="00A1383D" w:rsidRPr="00A1383D" w:rsidRDefault="00A1383D" w:rsidP="00A1383D">
      <w:r w:rsidRPr="00A1383D">
        <w:t>Changes are applied immediately unless otherwise stated.</w:t>
      </w:r>
    </w:p>
    <w:p w14:paraId="1F06C435" w14:textId="77777777" w:rsidR="00A1383D" w:rsidRPr="00A1383D" w:rsidRDefault="00A1383D" w:rsidP="00A1383D">
      <w:pPr>
        <w:numPr>
          <w:ilvl w:val="0"/>
          <w:numId w:val="22"/>
        </w:numPr>
      </w:pPr>
      <w:r w:rsidRPr="00A1383D">
        <w:t>HELP WINDOW</w:t>
      </w:r>
    </w:p>
    <w:p w14:paraId="61A1EDB5" w14:textId="77777777" w:rsidR="00A1383D" w:rsidRPr="00A1383D" w:rsidRDefault="00A1383D" w:rsidP="00A1383D">
      <w:r w:rsidRPr="00A1383D">
        <w:t>The Help button opens this manual directly inside the application.</w:t>
      </w:r>
    </w:p>
    <w:p w14:paraId="154E1BEF" w14:textId="77777777" w:rsidR="00A1383D" w:rsidRPr="00A1383D" w:rsidRDefault="00A1383D" w:rsidP="00A1383D">
      <w:pPr>
        <w:numPr>
          <w:ilvl w:val="0"/>
          <w:numId w:val="23"/>
        </w:numPr>
      </w:pPr>
      <w:r w:rsidRPr="00A1383D">
        <w:t>AIRCRAFT DATABASE</w:t>
      </w:r>
    </w:p>
    <w:p w14:paraId="0750316D" w14:textId="77777777" w:rsidR="00A1383D" w:rsidRPr="00A1383D" w:rsidRDefault="00A1383D" w:rsidP="00A1383D">
      <w:r w:rsidRPr="00A1383D">
        <w:t>The database may be expanded with additional aircraft.</w:t>
      </w:r>
    </w:p>
    <w:p w14:paraId="2A84D51A" w14:textId="77777777" w:rsidR="00A1383D" w:rsidRPr="00A1383D" w:rsidRDefault="00A1383D" w:rsidP="00A1383D">
      <w:r w:rsidRPr="00A1383D">
        <w:t>Future versions will support:</w:t>
      </w:r>
    </w:p>
    <w:p w14:paraId="44F00A41" w14:textId="77777777" w:rsidR="00A1383D" w:rsidRPr="00A1383D" w:rsidRDefault="00A1383D" w:rsidP="00A1383D">
      <w:r w:rsidRPr="00A1383D">
        <w:t>• Cruise performance</w:t>
      </w:r>
      <w:r w:rsidRPr="00A1383D">
        <w:br/>
        <w:t>• Fuel consumption</w:t>
      </w:r>
      <w:r w:rsidRPr="00A1383D">
        <w:br/>
        <w:t>• Climb calculations</w:t>
      </w:r>
      <w:r w:rsidRPr="00A1383D">
        <w:br/>
        <w:t>• Descent calculations</w:t>
      </w:r>
      <w:r w:rsidRPr="00A1383D">
        <w:br/>
        <w:t>• Reserve fuel planning</w:t>
      </w:r>
    </w:p>
    <w:p w14:paraId="47C64837" w14:textId="77777777" w:rsidR="00A1383D" w:rsidRPr="00A1383D" w:rsidRDefault="00A1383D" w:rsidP="00A1383D">
      <w:pPr>
        <w:numPr>
          <w:ilvl w:val="0"/>
          <w:numId w:val="24"/>
        </w:numPr>
      </w:pPr>
      <w:r w:rsidRPr="00A1383D">
        <w:t>DATA SOURCES</w:t>
      </w:r>
    </w:p>
    <w:p w14:paraId="1CCD2F56" w14:textId="77777777" w:rsidR="00A1383D" w:rsidRPr="00A1383D" w:rsidRDefault="00A1383D" w:rsidP="00A1383D">
      <w:r w:rsidRPr="00A1383D">
        <w:t>The software uses internally stored aviation data.</w:t>
      </w:r>
    </w:p>
    <w:p w14:paraId="5C8C9E17" w14:textId="77777777" w:rsidR="00A1383D" w:rsidRPr="00A1383D" w:rsidRDefault="00A1383D" w:rsidP="00A1383D">
      <w:r w:rsidRPr="00A1383D">
        <w:t>Users are responsible for ensuring data validity before operational use.</w:t>
      </w:r>
    </w:p>
    <w:p w14:paraId="1999D1F7" w14:textId="77777777" w:rsidR="00A1383D" w:rsidRPr="00A1383D" w:rsidRDefault="00A1383D" w:rsidP="00A1383D">
      <w:pPr>
        <w:numPr>
          <w:ilvl w:val="0"/>
          <w:numId w:val="25"/>
        </w:numPr>
      </w:pPr>
      <w:r w:rsidRPr="00A1383D">
        <w:t>LIMITATIONS</w:t>
      </w:r>
    </w:p>
    <w:p w14:paraId="3D18C301" w14:textId="77777777" w:rsidR="00A1383D" w:rsidRPr="00A1383D" w:rsidRDefault="00A1383D" w:rsidP="00A1383D">
      <w:r w:rsidRPr="00A1383D">
        <w:t>TFD Version 0.9 is under active development.</w:t>
      </w:r>
    </w:p>
    <w:p w14:paraId="79FDC1C5" w14:textId="77777777" w:rsidR="00A1383D" w:rsidRPr="00A1383D" w:rsidRDefault="00A1383D" w:rsidP="00A1383D">
      <w:r w:rsidRPr="00A1383D">
        <w:t>Current limitations may include:</w:t>
      </w:r>
    </w:p>
    <w:p w14:paraId="16FF9C8D" w14:textId="77777777" w:rsidR="00A1383D" w:rsidRPr="00A1383D" w:rsidRDefault="00A1383D" w:rsidP="00A1383D">
      <w:r w:rsidRPr="00A1383D">
        <w:t>• Simplified route logic</w:t>
      </w:r>
      <w:r w:rsidRPr="00A1383D">
        <w:br/>
        <w:t>• Simplified performance calculations</w:t>
      </w:r>
      <w:r w:rsidRPr="00A1383D">
        <w:br/>
        <w:t>• Limited weather integration</w:t>
      </w:r>
      <w:r w:rsidRPr="00A1383D">
        <w:br/>
      </w:r>
      <w:r w:rsidRPr="00A1383D">
        <w:lastRenderedPageBreak/>
        <w:t>• Limited fuel calculations</w:t>
      </w:r>
      <w:r w:rsidRPr="00A1383D">
        <w:br/>
        <w:t>• Experimental functionality</w:t>
      </w:r>
    </w:p>
    <w:p w14:paraId="67259BF8" w14:textId="77777777" w:rsidR="00A1383D" w:rsidRPr="00A1383D" w:rsidRDefault="00A1383D" w:rsidP="00A1383D">
      <w:r w:rsidRPr="00A1383D">
        <w:t>Users should always independently verify any information generated by the software.</w:t>
      </w:r>
    </w:p>
    <w:p w14:paraId="28DD75A0" w14:textId="77777777" w:rsidR="00A1383D" w:rsidRPr="00A1383D" w:rsidRDefault="00A1383D" w:rsidP="00A1383D">
      <w:pPr>
        <w:numPr>
          <w:ilvl w:val="0"/>
          <w:numId w:val="26"/>
        </w:numPr>
      </w:pPr>
      <w:r w:rsidRPr="00A1383D">
        <w:t>FUTURE DEVELOPMENT</w:t>
      </w:r>
    </w:p>
    <w:p w14:paraId="52F6509E" w14:textId="77777777" w:rsidR="00A1383D" w:rsidRPr="00A1383D" w:rsidRDefault="00A1383D" w:rsidP="00A1383D">
      <w:r w:rsidRPr="00A1383D">
        <w:t>Planned development includes:</w:t>
      </w:r>
    </w:p>
    <w:p w14:paraId="4E7FA0E7" w14:textId="77777777" w:rsidR="00A1383D" w:rsidRPr="00A1383D" w:rsidRDefault="00A1383D" w:rsidP="00A1383D">
      <w:r w:rsidRPr="00A1383D">
        <w:t>• Aircraft performance engine</w:t>
      </w:r>
      <w:r w:rsidRPr="00A1383D">
        <w:br/>
        <w:t>• Fuel planning module</w:t>
      </w:r>
      <w:r w:rsidRPr="00A1383D">
        <w:br/>
        <w:t>• Alternate fuel calculations</w:t>
      </w:r>
      <w:r w:rsidRPr="00A1383D">
        <w:br/>
        <w:t>• Reserve fuel calculations</w:t>
      </w:r>
      <w:r w:rsidRPr="00A1383D">
        <w:br/>
        <w:t>• Professional OFP layout</w:t>
      </w:r>
      <w:r w:rsidRPr="00A1383D">
        <w:br/>
        <w:t>• Wind calculations</w:t>
      </w:r>
      <w:r w:rsidRPr="00A1383D">
        <w:br/>
        <w:t>• Weather integration</w:t>
      </w:r>
      <w:r w:rsidRPr="00A1383D">
        <w:br/>
        <w:t>• Expanded airport database</w:t>
      </w:r>
      <w:r w:rsidRPr="00A1383D">
        <w:br/>
        <w:t>• Enhanced route validation</w:t>
      </w:r>
    </w:p>
    <w:p w14:paraId="114CA027" w14:textId="77777777" w:rsidR="00A1383D" w:rsidRPr="00A1383D" w:rsidRDefault="00A1383D" w:rsidP="00A1383D">
      <w:r w:rsidRPr="00A1383D">
        <w:t>Development priorities may change according to operational requirements.</w:t>
      </w:r>
    </w:p>
    <w:p w14:paraId="43A8B0AA" w14:textId="77777777" w:rsidR="00A1383D" w:rsidRPr="00A1383D" w:rsidRDefault="00A1383D" w:rsidP="00A1383D">
      <w:pPr>
        <w:numPr>
          <w:ilvl w:val="0"/>
          <w:numId w:val="27"/>
        </w:numPr>
      </w:pPr>
      <w:r w:rsidRPr="00A1383D">
        <w:t>DISCLAIMER</w:t>
      </w:r>
    </w:p>
    <w:p w14:paraId="398E41F3" w14:textId="77777777" w:rsidR="00A1383D" w:rsidRPr="00A1383D" w:rsidRDefault="00A1383D" w:rsidP="00A1383D">
      <w:r w:rsidRPr="00A1383D">
        <w:t>THIS SOFTWARE IS PROVIDED FOR EDUCATIONAL, DEMONSTRATION, AND DEVELOPMENT PURPOSES.</w:t>
      </w:r>
    </w:p>
    <w:p w14:paraId="2184D91A" w14:textId="77777777" w:rsidR="00A1383D" w:rsidRPr="00A1383D" w:rsidRDefault="00A1383D" w:rsidP="00A1383D">
      <w:r w:rsidRPr="00A1383D">
        <w:t>THE SOFTWARE IS NOT CERTIFIED FOR OPERATIONAL AVIATION USE.</w:t>
      </w:r>
    </w:p>
    <w:p w14:paraId="00897B6A" w14:textId="77777777" w:rsidR="00A1383D" w:rsidRPr="00A1383D" w:rsidRDefault="00A1383D" w:rsidP="00A1383D">
      <w:r w:rsidRPr="00A1383D">
        <w:t>THE AUTHOR ACCEPTS NO LIABILITY FOR ANY DIRECT OR INDIRECT CONSEQUENCES RESULTING FROM THE USE OF THIS SOFTWARE.</w:t>
      </w:r>
    </w:p>
    <w:p w14:paraId="35503121" w14:textId="77777777" w:rsidR="00A1383D" w:rsidRPr="00A1383D" w:rsidRDefault="00A1383D" w:rsidP="00A1383D">
      <w:r w:rsidRPr="00A1383D">
        <w:t>USERS ARE RESPONSIBLE FOR VERIFYING ALL OPERATIONAL INFORMATION THROUGH OFFICIAL SOURCES.</w:t>
      </w:r>
    </w:p>
    <w:p w14:paraId="60798B7D" w14:textId="77777777" w:rsidR="00A1383D" w:rsidRPr="00A1383D" w:rsidRDefault="00A1383D" w:rsidP="00A1383D">
      <w:pPr>
        <w:numPr>
          <w:ilvl w:val="0"/>
          <w:numId w:val="28"/>
        </w:numPr>
      </w:pPr>
      <w:r w:rsidRPr="00A1383D">
        <w:t>COPYRIGHT</w:t>
      </w:r>
    </w:p>
    <w:p w14:paraId="31E93136" w14:textId="77777777" w:rsidR="00A1383D" w:rsidRPr="00A1383D" w:rsidRDefault="00A1383D" w:rsidP="00A1383D">
      <w:r w:rsidRPr="00A1383D">
        <w:t>TFD – The Flight Dispatcher</w:t>
      </w:r>
    </w:p>
    <w:p w14:paraId="5A11AAE6" w14:textId="77777777" w:rsidR="00A1383D" w:rsidRPr="00A1383D" w:rsidRDefault="00A1383D" w:rsidP="00A1383D">
      <w:r w:rsidRPr="00A1383D">
        <w:t>© 2026 Catalin Pogaci. All rights reserved.</w:t>
      </w:r>
    </w:p>
    <w:p w14:paraId="72D621ED" w14:textId="77777777" w:rsidR="00A1383D" w:rsidRPr="00A1383D" w:rsidRDefault="00A1383D" w:rsidP="00A1383D">
      <w:r w:rsidRPr="00A1383D">
        <w:t>No part of this software, documentation, source code, graphics, or generated materials may be copied, modified, redistributed, or sold without permission from the author, except where explicitly permitted by applicable law.</w:t>
      </w:r>
    </w:p>
    <w:p w14:paraId="1459A367" w14:textId="35395178" w:rsidR="00C450B7" w:rsidRPr="00A1383D" w:rsidRDefault="00C450B7" w:rsidP="00A1383D"/>
    <w:sectPr w:rsidR="00C450B7" w:rsidRPr="00A1383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9B7FB0"/>
    <w:multiLevelType w:val="multilevel"/>
    <w:tmpl w:val="A1468F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D74988"/>
    <w:multiLevelType w:val="multilevel"/>
    <w:tmpl w:val="4380D79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1E2185"/>
    <w:multiLevelType w:val="multilevel"/>
    <w:tmpl w:val="2FD0A3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2F917F6"/>
    <w:multiLevelType w:val="multilevel"/>
    <w:tmpl w:val="F6444EA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4D5AA8"/>
    <w:multiLevelType w:val="multilevel"/>
    <w:tmpl w:val="4D3A41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AB71B7"/>
    <w:multiLevelType w:val="multilevel"/>
    <w:tmpl w:val="95A4275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1A0B2B"/>
    <w:multiLevelType w:val="multilevel"/>
    <w:tmpl w:val="408A4DD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6536CA"/>
    <w:multiLevelType w:val="multilevel"/>
    <w:tmpl w:val="37588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FA098D"/>
    <w:multiLevelType w:val="multilevel"/>
    <w:tmpl w:val="326CC6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4959C5"/>
    <w:multiLevelType w:val="multilevel"/>
    <w:tmpl w:val="36A4ADF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1625C6"/>
    <w:multiLevelType w:val="multilevel"/>
    <w:tmpl w:val="D110F83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3D5A33"/>
    <w:multiLevelType w:val="multilevel"/>
    <w:tmpl w:val="1CD475E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4804AC"/>
    <w:multiLevelType w:val="multilevel"/>
    <w:tmpl w:val="EDE62F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627243"/>
    <w:multiLevelType w:val="multilevel"/>
    <w:tmpl w:val="8E7A5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AF3FA8"/>
    <w:multiLevelType w:val="multilevel"/>
    <w:tmpl w:val="B40228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375FA4"/>
    <w:multiLevelType w:val="multilevel"/>
    <w:tmpl w:val="E04EBE4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EF45D5"/>
    <w:multiLevelType w:val="multilevel"/>
    <w:tmpl w:val="752CBE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D93A18"/>
    <w:multiLevelType w:val="multilevel"/>
    <w:tmpl w:val="FAE6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C70CF6"/>
    <w:multiLevelType w:val="multilevel"/>
    <w:tmpl w:val="C99AC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6886869">
    <w:abstractNumId w:val="8"/>
  </w:num>
  <w:num w:numId="2" w16cid:durableId="384064276">
    <w:abstractNumId w:val="6"/>
  </w:num>
  <w:num w:numId="3" w16cid:durableId="1405105372">
    <w:abstractNumId w:val="5"/>
  </w:num>
  <w:num w:numId="4" w16cid:durableId="1012996086">
    <w:abstractNumId w:val="4"/>
  </w:num>
  <w:num w:numId="5" w16cid:durableId="492913728">
    <w:abstractNumId w:val="7"/>
  </w:num>
  <w:num w:numId="6" w16cid:durableId="637224436">
    <w:abstractNumId w:val="3"/>
  </w:num>
  <w:num w:numId="7" w16cid:durableId="949167026">
    <w:abstractNumId w:val="2"/>
  </w:num>
  <w:num w:numId="8" w16cid:durableId="65956943">
    <w:abstractNumId w:val="1"/>
  </w:num>
  <w:num w:numId="9" w16cid:durableId="1969697171">
    <w:abstractNumId w:val="0"/>
  </w:num>
  <w:num w:numId="10" w16cid:durableId="204948588">
    <w:abstractNumId w:val="27"/>
  </w:num>
  <w:num w:numId="11" w16cid:durableId="755132504">
    <w:abstractNumId w:val="13"/>
  </w:num>
  <w:num w:numId="12" w16cid:durableId="634875757">
    <w:abstractNumId w:val="21"/>
  </w:num>
  <w:num w:numId="13" w16cid:durableId="1734351007">
    <w:abstractNumId w:val="26"/>
  </w:num>
  <w:num w:numId="14" w16cid:durableId="1725635396">
    <w:abstractNumId w:val="23"/>
  </w:num>
  <w:num w:numId="15" w16cid:durableId="1578779886">
    <w:abstractNumId w:val="16"/>
  </w:num>
  <w:num w:numId="16" w16cid:durableId="1224367620">
    <w:abstractNumId w:val="11"/>
  </w:num>
  <w:num w:numId="17" w16cid:durableId="1493988605">
    <w:abstractNumId w:val="9"/>
  </w:num>
  <w:num w:numId="18" w16cid:durableId="646251428">
    <w:abstractNumId w:val="25"/>
  </w:num>
  <w:num w:numId="19" w16cid:durableId="925652408">
    <w:abstractNumId w:val="22"/>
  </w:num>
  <w:num w:numId="20" w16cid:durableId="1006859579">
    <w:abstractNumId w:val="17"/>
  </w:num>
  <w:num w:numId="21" w16cid:durableId="350642947">
    <w:abstractNumId w:val="14"/>
  </w:num>
  <w:num w:numId="22" w16cid:durableId="1569655763">
    <w:abstractNumId w:val="20"/>
  </w:num>
  <w:num w:numId="23" w16cid:durableId="1082722359">
    <w:abstractNumId w:val="18"/>
  </w:num>
  <w:num w:numId="24" w16cid:durableId="2046057094">
    <w:abstractNumId w:val="24"/>
  </w:num>
  <w:num w:numId="25" w16cid:durableId="697583608">
    <w:abstractNumId w:val="10"/>
  </w:num>
  <w:num w:numId="26" w16cid:durableId="154536073">
    <w:abstractNumId w:val="19"/>
  </w:num>
  <w:num w:numId="27" w16cid:durableId="2103406142">
    <w:abstractNumId w:val="12"/>
  </w:num>
  <w:num w:numId="28" w16cid:durableId="180893398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00603"/>
    <w:rsid w:val="00326F90"/>
    <w:rsid w:val="0042491E"/>
    <w:rsid w:val="00687099"/>
    <w:rsid w:val="00A1383D"/>
    <w:rsid w:val="00AA1D8D"/>
    <w:rsid w:val="00B47730"/>
    <w:rsid w:val="00B806DF"/>
    <w:rsid w:val="00C450B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21D684"/>
  <w14:defaultImageDpi w14:val="300"/>
  <w15:docId w15:val="{4E3E120F-FCD0-4326-B9EF-9A8484AA4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CATALIN POGACI</cp:lastModifiedBy>
  <cp:revision>4</cp:revision>
  <dcterms:created xsi:type="dcterms:W3CDTF">2013-12-23T23:15:00Z</dcterms:created>
  <dcterms:modified xsi:type="dcterms:W3CDTF">2026-06-14T18:03:00Z</dcterms:modified>
  <cp:category/>
</cp:coreProperties>
</file>